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Челюстно-лицевая хирургия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Челюстно-лицевая хирургия | Записей: 1 | Кейс: 1 | Вопросов: 12</w:t>
      </w:r>
    </w:p>
    <w:p>
      <w:r>
        <w:br w:type="page"/>
      </w:r>
    </w:p>
    <w:p>
      <w:pPr>
        <w:pStyle w:val="Heading1"/>
      </w:pPr>
      <w:r>
        <w:t>Челюстно-лицевая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челюстно-лицевой хирургии обратилась пациентка К. 35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безболезненной припухлости в области нижней челюсти справа;</w:t>
        <w:br/>
        <w:t>* подвижность нижних зубов справа.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впервые отметила наличие припухлости около 1 года назад. С течением времени припухлость увеличивалась в размере. Подвижность зубов стала впервые отмечаться 2 недели назад. Три дня назад пациентка обратилась в районную стоматологическую поликлинику, откуда была направлена в отделение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Аллергическая реакция на антибиотики пенициллинового ряда (отёк Квинке).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пациентки удовлетворительное. Сознание ясное. Температура тела 36, 7℃. Регионарные лимфатические узлы не увеличены, безболезненны, с окружающими тканями не спаяны. Конфигурация лица изменена за счёт увеличения объёма мягких тканей в области нижней челюсти справа. Кожа над ним физиологической окраски, в складку собирается свободно. Открывание рта в полном объёме, безболезненное. Глотание безболезненное. Язык чистый, не обложен. В полости рта визуализируется деформация альвеолярной части нижней челюсти справа с вестибулярной стороны, сглаженность переходной складки. При пальпации данного участка наружная кортикальная пластинка «прогибается» внутрь. Слизистая оболочка рта бледно-розового цвета, умеренно увлажнена прозрачной слюной. Коронки 4.8, 4.7, 4.6 зубов интактны.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0|||П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|||||П,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|||0||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1.8|1.7|1.6|1.5|1.4|1.3|1.2|1.1|2.1|2.2|2.3|2.4|2.5|2.6|2.7|2.8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4.8|4.7|4.6|4.5|4.4|4.3|4.2|4.1|3.1|3.2|3.3|3.4|3.5|3.6|3.7|3.8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I|I|I|П||||||||||П|П|||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обследования, необходимым для постановки диагноза,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рентгенологическое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гнатодинамометрия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рентгенологическое исследование</w:t>
      </w:r>
    </w:p>
    <w:p>
      <w:pPr>
        <w:ind w:left="504"/>
      </w:pPr>
      <w:r>
        <w:rPr>
          <w:b w:val="0"/>
          <w:i/>
        </w:rPr>
        <w:t>Рентгенологическая картина характеризуется деструкцией кости в виде множественных очагов разрежения с чёткими границами.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– Москва: ГЭОТАР-Медиа, 2015. – C. 742.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Рентгенологическое исследование</w:t>
      </w:r>
    </w:p>
    <w:p>
      <w:pPr>
        <w:spacing w:after="58"/>
      </w:pPr>
      <w:r>
        <w:rPr>
          <w:b w:val="0"/>
          <w:i w:val="0"/>
        </w:rPr>
        <w:t>На ортопантомограмме визуализируется участок деструкции костной ткани поликистозного характера с чёткими границами в области тела в проекции 4.6, 4.7, 4.8 зубов и угла нижней челюсти.</w:t>
      </w:r>
    </w:p>
    <w:p>
      <w:pPr>
        <w:pStyle w:val="Heading3"/>
      </w:pPr>
      <w:r>
        <w:t>3.4. Гнатодинамометрия</w:t>
      </w:r>
    </w:p>
    <w:p>
      <w:pPr>
        <w:spacing w:after="58"/>
      </w:pPr>
      <w:r>
        <w:rPr>
          <w:b w:val="0"/>
          <w:i w:val="0"/>
        </w:rPr>
        <w:t>Отсутствие клинически значимых изменений.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Предполагаемым основным диагнозом является +__________+ в области тела и угла нижней челюсти справа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Остеома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Остеомиелит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Амелобластома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Эпидермальная киста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Амелобластома</w:t>
      </w:r>
    </w:p>
    <w:p>
      <w:pPr>
        <w:ind w:left="504"/>
      </w:pPr>
      <w:r>
        <w:rPr>
          <w:b w:val="0"/>
          <w:i/>
        </w:rPr>
        <w:t>Её наблюдают в основном у лиц среднего возраста; в большинстве случаев поражается нижняя челюсть, чаще тело соответственно большим коренным зубам, угол и ветвь. Клинически амелобластома долгое время бессимптомна. Заболевание протекает медленно, в течение нескольких лет, иногда выявляется случайно при проведении рентгенологического исследования или в случае присоединения воспаления. Постепенно нарастает безболезненная деформация челюсти в виде вздутия. Рентгенологическая картина характеризуется деструкцией кости в виде множественных очагов разрежения с чёткими границами.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D16.5 Доброкачественное новообразование нижней челюсти костной части -</w:t>
        <w:br/>
        <w:t>Амелобластома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Дифференциальную диагностику данного заболевания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эхинококковой кистой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костной формой актиномикоза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хроническим остеомиелитом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радикулярной кистой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радикулярной кистой</w:t>
      </w:r>
    </w:p>
    <w:p>
      <w:pPr>
        <w:ind w:left="504"/>
      </w:pPr>
      <w:r>
        <w:rPr>
          <w:b w:val="0"/>
          <w:i/>
        </w:rPr>
        <w:t>Диагностика амелобластомы на основании клинико-рентгенологических данных иногда затруднена вследствие сходства с зубосодержащей и первичной одонтогенными кистами, гигантоклеточной опухолью и амелобластической фибромой.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Признаком, не характерным для амелобластомы,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безболезненный рост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наличие спикул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капсулы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выстояние корней зубов в полость образования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спикул</w:t>
      </w:r>
    </w:p>
    <w:p>
      <w:pPr>
        <w:ind w:left="504"/>
      </w:pPr>
      <w:r>
        <w:rPr>
          <w:b w:val="0"/>
          <w:i/>
        </w:rPr>
        <w:t>Данный признак характерен для остеогенной саркомы: «Более чем в половине наблюдений изменение костной структуры сопровождается разрушением кортикальной пластинки, периостальной реакцией в виде игольчатого или линейного периостоза (наличие спикул), что свидетельствует о инвазии опухоли в окружающие мягкие ткани».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804.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Признаком, характерным для амелобластомы,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болезненное открывание рта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симптом «пергаментного» хруста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иррадиирущих болей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гиперемия кожи над образованием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 «пергаментного» хруста</w:t>
      </w:r>
    </w:p>
    <w:p>
      <w:pPr>
        <w:ind w:left="504"/>
      </w:pPr>
      <w:r>
        <w:rPr>
          <w:b w:val="0"/>
          <w:i/>
        </w:rPr>
        <w:t>При пальпации выбухающего участка кортикальная пластинка челюсти прогибается, иногда отмечают «пергаментный» хруст, а также флюктуацию вследствие отсутствия кости.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формам амелобластомы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литическую, плеоморфную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гроздьевидную, плоскую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кистозную, солидную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твёрдую, мягкую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кистозную, солидную</w:t>
      </w:r>
    </w:p>
    <w:p>
      <w:pPr>
        <w:ind w:left="504"/>
      </w:pPr>
      <w:r>
        <w:rPr>
          <w:b w:val="0"/>
          <w:i/>
        </w:rPr>
        <w:t>Макроскопически различают кистозную и редко встречающуюся солидную форму амелобластомы.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Рентгенологический метод исследования для данного клинического случая позволяет определить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форму амелобластомы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причинного зуба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положение краевой ветви лицевого нерва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положение третьей ветви тройничного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форму амелобластомы</w:t>
      </w:r>
    </w:p>
    <w:p>
      <w:pPr>
        <w:ind w:left="504"/>
      </w:pPr>
      <w:r>
        <w:rPr>
          <w:b w:val="0"/>
          <w:i/>
        </w:rPr>
        <w:t>Рентгенологическая картина характеризуется деструкцией кости в виде множественных очагов разрежения с чёткими границами (поликистозный характер разрежения). Полости различных размеров разделены между собой костными перегородками. В виде исключения встречается монокистозное поражение.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Рост амелобластомы происходит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нескольких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нескольких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нескольких лет</w:t>
      </w:r>
    </w:p>
    <w:p>
      <w:pPr>
        <w:ind w:left="504"/>
      </w:pPr>
      <w:r>
        <w:rPr>
          <w:b w:val="0"/>
          <w:i/>
        </w:rPr>
        <w:t>Заболевание протекает медленно, в течение нескольких лет, иногда выявляется случайно при проведении рентгенологического исследования или в случае присоединения воспаления.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Основной метод лечения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эндодонтическом лечении причинного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проведении лучевой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удалении зубов в проекции амелобластомы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резекции нижней челюсти в пределах здоровых тканей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резекции нижней челюсти в пределах здоровых тканей</w:t>
      </w:r>
    </w:p>
    <w:p>
      <w:pPr>
        <w:ind w:left="504"/>
      </w:pPr>
      <w:r>
        <w:rPr>
          <w:b w:val="0"/>
          <w:i/>
        </w:rPr>
        <w:t>Ведущий метод лечения больных амелобластомой – резекция челюсти, по возможности с одномоментной костной пластикой челюсти.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Возможным осложнением при развитии амелобластомы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перелом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невралгия тройничного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остеомиелит нижней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вторичный остеоартроз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 нижней челюсти</w:t>
      </w:r>
    </w:p>
    <w:p>
      <w:pPr>
        <w:ind w:left="504"/>
      </w:pPr>
      <w:r>
        <w:rPr>
          <w:b w:val="0"/>
          <w:i/>
        </w:rPr>
        <w:t>При большой опухоли челюсть деформирована, вздута, кортикальная пластинка истончена, в некоторых участках отсутствует.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морфологической верификации после хирургического удаления новообразования необходимо произвести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люминесцентную диагностику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ультразвуковую диагностику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гистологическое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гистологическое исследование</w:t>
      </w:r>
    </w:p>
    <w:p>
      <w:pPr>
        <w:ind w:left="504"/>
      </w:pPr>
      <w:r>
        <w:rPr>
          <w:b w:val="0"/>
          <w:i/>
        </w:rPr>
        <w:t>Для постановки окончательного диагноза необходима морфологическая верификация опухоли. Дифференциальная диагностика амелобластомы с кистой на основании цитологического исследования пунктата обычно не представляется возможной. При подозрении на амелобластому необходимо проводить биопсию, захватывая оболочку и прилежащую кость (единым блоком).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данной клинической ситуации для обезболивания необходимо применить анестезию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Берше – Дубову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мандибулярную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общую (наркоз)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инфильтрационную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общую (наркоз)</w:t>
      </w:r>
    </w:p>
    <w:p>
      <w:pPr>
        <w:ind w:left="504"/>
      </w:pPr>
      <w:r>
        <w:rPr>
          <w:b w:val="0"/>
          <w:i/>
        </w:rPr>
        <w:t>Ведущий метод лечения больных амелобластомой – резекция челюсти, по возможности с одномоментной костной пластикой челюсти.</w:t>
        <w:br/>
        <w:br/>
        <w:t>Хирургическая стоматология и челюстно-лицевая хирургия: Национальное руководство / Под ред. А. А. Кулакова, Т. Г. Робустовой, А. И. Неробеева.  – Москва: ГЭОТАР-Медиа, 2015. – C. 743.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7278/?anchor=paragraph_qdu68q#paragraph_qdu68q" TargetMode="External"/><Relationship Id="rId10" Type="http://schemas.openxmlformats.org/officeDocument/2006/relationships/hyperlink" Target="https://library.mededtech.ru/rest/documents/ISBN9785970437278/?anchor=paragraph_dg2hqm#paragraph_dg2hqm" TargetMode="External"/><Relationship Id="rId11" Type="http://schemas.openxmlformats.org/officeDocument/2006/relationships/hyperlink" Target="https://library.mededtech.ru/rest/documents/ISBN9785970437278/?anchor=paragraph_t15fg8#paragraph_t15fg8" TargetMode="External"/><Relationship Id="rId12" Type="http://schemas.openxmlformats.org/officeDocument/2006/relationships/hyperlink" Target="https://library.mededtech.ru/rest/documents/ISBN9785970437278/?anchor=paragraph_7glf1i#paragraph_7glf1i" TargetMode="External"/><Relationship Id="rId13" Type="http://schemas.openxmlformats.org/officeDocument/2006/relationships/hyperlink" Target="https://library.mededtech.ru/rest/documents/ISBN9785970437278/?anchor=paragraph_aj06kj#paragraph_aj06kj" TargetMode="External"/><Relationship Id="rId14" Type="http://schemas.openxmlformats.org/officeDocument/2006/relationships/hyperlink" Target="https://library.mededtech.ru/rest/documents/ISBN9785970437278/?anchor=paragraph_22o82a#paragraph_22o82a" TargetMode="External"/><Relationship Id="rId15" Type="http://schemas.openxmlformats.org/officeDocument/2006/relationships/hyperlink" Target="https://library.mededtech.ru/rest/documents/ISBN9785970437278/?anchor=paragraph_keq5s1#paragraph_keq5s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